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0129647" name="e76fe0f0-0e44-11f1-9e17-490f6897922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1812479" name="e76fe0f0-0e44-11f1-9e17-490f6897922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2547450" name="f2605300-0e44-11f1-9e17-490f6897922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2792688" name="f2605300-0e44-11f1-9e17-490f6897922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27892390" name="23068c40-0e45-11f1-9e17-490f6897922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5255396" name="23068c40-0e45-11f1-9e17-490f68979223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36983083" name="26fb9430-0e45-11f1-9e17-490f6897922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4288820" name="26fb9430-0e45-11f1-9e17-490f68979223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Rohreinführung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Rohreinführung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25023690" name="3e6e1f60-0e46-11f1-9e17-490f6897922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1459226" name="3e6e1f60-0e46-11f1-9e17-490f68979223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1975683" name="44385c80-0e46-11f1-9e17-490f6897922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8791673" name="44385c80-0e46-11f1-9e17-490f68979223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UG-EG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6214482" name="74f83840-0e46-11f1-9e17-490f6897922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5729587" name="74f83840-0e46-11f1-9e17-490f68979223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5466174" name="79b23de0-0e46-11f1-9e17-490f6897922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3652641" name="79b23de0-0e46-11f1-9e17-490f68979223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Tägerstein 6, 8910 Affoltern am Albis</w:t>
          </w:r>
        </w:p>
        <w:p>
          <w:pPr>
            <w:spacing w:before="0" w:after="0"/>
          </w:pPr>
          <w:r>
            <w:t>737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